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产品防护检查表</w:t>
      </w:r>
    </w:p>
    <w:p>
      <w:r>
        <w:t>记录编号：FM-064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检查日期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检查项目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检查内容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检查结果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问题描述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整改措施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检查人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表单编号：FM-064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